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Galerie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Rustüren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 </w:t>
            </w:r>
          </w:p>
          <w:p>
            <w:pPr>
              <w:spacing w:before="0" w:after="0"/>
            </w:pPr>
            <w:r>
              <w:t>Rustüren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424750" name="019e015d-836c-7e30-addd-5710941fa3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475267" name="019e015d-836c-7e30-addd-5710941fa3d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8341764" name="019e015d-dad4-70e4-849b-19076fcccc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4513017" name="019e015d-dad4-70e4-849b-19076fcccc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DG/OG/EG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Elekteotableau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616437" name="019e0177-afa2-7fd2-b1ee-a031f3c737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558948" name="019e0177-afa2-7fd2-b1ee-a031f3c737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29373036" name="019e0177-cc14-7fcd-bf1a-9b24dc1be66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080133" name="019e0177-cc14-7fcd-bf1a-9b24dc1be66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</w:t>
            </w:r>
          </w:p>
          <w:p>
            <w:pPr>
              <w:spacing w:before="0" w:after="0"/>
            </w:pPr>
            <w:r>
              <w:t>DG/ OG </w:t>
            </w:r>
          </w:p>
          <w:p>
            <w:pPr>
              <w:spacing w:before="0" w:after="0"/>
            </w:pPr>
            <w:r>
              <w:t>Trennwand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Trennwand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7485270" name="019e0179-58d2-7805-8ba8-7c839eb296e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1594299" name="019e0179-58d2-7805-8ba8-7c839eb296e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0190838" name="019e0179-851c-7562-9f1c-c12d666e19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6344486" name="019e0179-851c-7562-9f1c-c12d666e199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UG/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115849" name="019e01d1-5eaa-7a1a-9859-96f9604d7f0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3057343" name="019e01d1-5eaa-7a1a-9859-96f9604d7f0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2219581" name="019e01d1-74b8-79a4-9a42-f14650adc4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2476476" name="019e01d1-74b8-79a4-9a42-f14650adc44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